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b/>
          <w:bCs/>
        </w:rPr>
      </w:pPr>
      <w:r>
        <w:rPr/>
        <w:br/>
      </w:r>
      <w:r>
        <w:rPr>
          <w:b/>
          <w:bCs/>
        </w:rPr>
        <w:t>ZAŁĄCZNIK NR 4 – POROZUMIENIE O REZYGNACJI Z ZABEZPIECZEŃ</w:t>
      </w:r>
    </w:p>
    <w:p>
      <w:pPr>
        <w:pStyle w:val="Normal"/>
        <w:rPr/>
      </w:pPr>
      <w:r>
        <w:rPr/>
        <w:br/>
        <w:br/>
        <w:t>1. OSD odstępuje od obowiązku ustanowienia przez OK zabezpieczeń finansowych,</w:t>
        <w:br/>
        <w:t xml:space="preserve">   o których mowa w Umowie Ramowej.</w:t>
        <w:br/>
        <w:t>2. OK przyjmuje powyższe do wiadomości.</w:t>
        <w:br/>
        <w:t>3. Porozumienie obowiązuje przez okres trwania Umowy Ramowej,</w:t>
        <w:br/>
        <w:t xml:space="preserve">   chyba że Strony postanowią inaczej.</w:t>
      </w:r>
    </w:p>
    <w:p>
      <w:pPr>
        <w:pStyle w:val="Normal"/>
        <w:rPr/>
      </w:pPr>
      <w:r>
        <w:rPr/>
        <w:br/>
        <w:br/>
        <w:t>Podpis OSD: _______________________________    Data: ____________</w:t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br/>
        <w:t>Podpis OK:  _______________________________    Data: ____________</w:t>
        <w:br/>
      </w:r>
    </w:p>
    <w:sectPr>
      <w:headerReference w:type="default" r:id="rId2"/>
      <w:type w:val="nextPage"/>
      <w:pgSz w:w="12240" w:h="15840"/>
      <w:pgMar w:left="1800" w:right="1800" w:gutter="0" w:header="72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mbria">
    <w:charset w:val="ee"/>
    <w:family w:val="roman"/>
    <w:pitch w:val="variable"/>
  </w:font>
  <w:font w:name="Calibri">
    <w:charset w:val="ee"/>
    <w:family w:val="roman"/>
    <w:pitch w:val="variable"/>
  </w:font>
  <w:font w:name="Courier">
    <w:altName w:val="Courier New"/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drawing>
        <wp:anchor behindDoc="1" distT="0" distB="0" distL="114300" distR="114300" simplePos="0" locked="0" layoutInCell="0" allowOverlap="1" relativeHeight="2">
          <wp:simplePos x="0" y="0"/>
          <wp:positionH relativeFrom="column">
            <wp:posOffset>-395605</wp:posOffset>
          </wp:positionH>
          <wp:positionV relativeFrom="paragraph">
            <wp:posOffset>-148590</wp:posOffset>
          </wp:positionV>
          <wp:extent cx="6087745" cy="579755"/>
          <wp:effectExtent l="0" t="0" r="0" b="0"/>
          <wp:wrapTopAndBottom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87745" cy="5797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 xml:space="preserve">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  <w:pPr>
      <w:widowControl/>
      <w:bidi w:val="0"/>
      <w:spacing w:lineRule="auto" w:line="276" w:before="0" w:after="200"/>
      <w:jc w:val="lef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fc693f"/>
    <w:pPr>
      <w:keepNext w:val="true"/>
      <w:keepLines/>
      <w:spacing w:before="480" w:after="0"/>
      <w:outlineLvl w:val="0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Nagwek2Znak"/>
    <w:uiPriority w:val="9"/>
    <w:unhideWhenUsed/>
    <w:qFormat/>
    <w:rsid w:val="00fc693f"/>
    <w:pPr>
      <w:keepNext w:val="true"/>
      <w:keepLines/>
      <w:spacing w:before="200" w:after="0"/>
      <w:outlineLvl w:val="1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link w:val="Nagwek3Znak"/>
    <w:uiPriority w:val="9"/>
    <w:unhideWhenUsed/>
    <w:qFormat/>
    <w:rsid w:val="00fc693f"/>
    <w:pPr>
      <w:keepNext w:val="true"/>
      <w:keepLines/>
      <w:spacing w:before="200" w:after="0"/>
      <w:outlineLvl w:val="2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e618bf"/>
    <w:rPr/>
  </w:style>
  <w:style w:type="character" w:styleId="StopkaZnak" w:customStyle="1">
    <w:name w:val="Stopka Znak"/>
    <w:basedOn w:val="DefaultParagraphFont"/>
    <w:uiPriority w:val="99"/>
    <w:qFormat/>
    <w:rsid w:val="00e618bf"/>
    <w:rPr/>
  </w:style>
  <w:style w:type="character" w:styleId="Nagwek1Znak" w:customStyle="1">
    <w:name w:val="Nagłówek 1 Znak"/>
    <w:basedOn w:val="DefaultParagraphFont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Nagwek2Znak" w:customStyle="1">
    <w:name w:val="Nagłówek 2 Znak"/>
    <w:basedOn w:val="DefaultParagraphFont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Nagwek3Znak" w:customStyle="1">
    <w:name w:val="Nagłówek 3 Znak"/>
    <w:basedOn w:val="DefaultParagraphFont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character" w:styleId="TytuZnak" w:customStyle="1">
    <w:name w:val="Tytuł Znak"/>
    <w:basedOn w:val="DefaultParagraphFont"/>
    <w:uiPriority w:val="10"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PodtytuZnak" w:customStyle="1">
    <w:name w:val="Podtytuł Znak"/>
    <w:basedOn w:val="DefaultParagraphFont"/>
    <w:uiPriority w:val="11"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character" w:styleId="TekstpodstawowyZnak" w:customStyle="1">
    <w:name w:val="Tekst podstawowy Znak"/>
    <w:basedOn w:val="DefaultParagraphFont"/>
    <w:uiPriority w:val="99"/>
    <w:qFormat/>
    <w:rsid w:val="00aa1d8d"/>
    <w:rPr/>
  </w:style>
  <w:style w:type="character" w:styleId="Tekstpodstawowy2Znak" w:customStyle="1">
    <w:name w:val="Tekst podstawowy 2 Znak"/>
    <w:basedOn w:val="DefaultParagraphFont"/>
    <w:link w:val="BodyText2"/>
    <w:uiPriority w:val="99"/>
    <w:qFormat/>
    <w:rsid w:val="00aa1d8d"/>
    <w:rPr/>
  </w:style>
  <w:style w:type="character" w:styleId="Tekstpodstawowy3Znak" w:customStyle="1">
    <w:name w:val="Tekst podstawowy 3 Znak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TekstmakraZnak" w:customStyle="1">
    <w:name w:val="Tekst makra Znak"/>
    <w:basedOn w:val="DefaultParagraphFont"/>
    <w:link w:val="Macro"/>
    <w:uiPriority w:val="99"/>
    <w:qFormat/>
    <w:rsid w:val="0029639d"/>
    <w:rPr>
      <w:rFonts w:ascii="Courier" w:hAnsi="Courier"/>
      <w:sz w:val="20"/>
      <w:szCs w:val="20"/>
    </w:rPr>
  </w:style>
  <w:style w:type="character" w:styleId="CytatZnak" w:customStyle="1">
    <w:name w:val="Cytat Znak"/>
    <w:basedOn w:val="DefaultParagraphFont"/>
    <w:link w:val="Quote"/>
    <w:uiPriority w:val="29"/>
    <w:qFormat/>
    <w:rsid w:val="00fc693f"/>
    <w:rPr>
      <w:i/>
      <w:iCs/>
      <w:color w:themeColor="text1" w:val="000000"/>
    </w:rPr>
  </w:style>
  <w:style w:type="character" w:styleId="Nagwek4Znak" w:customStyle="1">
    <w:name w:val="Nagłówek 4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Nagwek5Znak" w:customStyle="1">
    <w:name w:val="Nagłówek 5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character" w:styleId="Nagwek6Znak" w:customStyle="1">
    <w:name w:val="Nagłówek 6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character" w:styleId="Nagwek7Znak" w:customStyle="1">
    <w:name w:val="Nagłówek 7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Nagwek8Znak" w:customStyle="1">
    <w:name w:val="Nagłówek 8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character" w:styleId="Nagwek9Znak" w:customStyle="1">
    <w:name w:val="Nagłówek 9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fc693f"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themeColor="text1" w:themeTint="7f"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unhideWhenUsed/>
    <w:rsid w:val="00aa1d8d"/>
    <w:pPr>
      <w:spacing w:before="0" w:after="120"/>
    </w:pPr>
    <w:rPr/>
  </w:style>
  <w:style w:type="paragraph" w:styleId="List">
    <w:name w:val="List"/>
    <w:basedOn w:val="Normal"/>
    <w:uiPriority w:val="99"/>
    <w:unhideWhenUsed/>
    <w:rsid w:val="00aa1d8d"/>
    <w:pPr>
      <w:spacing w:before="0" w:after="200"/>
      <w:ind w:hanging="360" w:left="360"/>
      <w:contextualSpacing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bidi w:val="0"/>
      <w:spacing w:lineRule="auto" w:line="240" w:before="0" w:after="0"/>
      <w:jc w:val="lef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ytuZnak"/>
    <w:uiPriority w:val="10"/>
    <w:qFormat/>
    <w:rsid w:val="00fc693f"/>
    <w:pPr>
      <w:pBdr>
        <w:bottom w:val="single" w:sz="8" w:space="4" w:color="4F81BD" w:themeColor="accent1"/>
      </w:pBdr>
      <w:spacing w:lineRule="auto" w:line="240" w:before="0" w:after="300"/>
      <w:contextualSpacing/>
    </w:pPr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PodtytuZnak"/>
    <w:uiPriority w:val="11"/>
    <w:qFormat/>
    <w:rsid w:val="00fc693f"/>
    <w:pPr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200"/>
      <w:ind w:left="720"/>
      <w:contextualSpacing/>
    </w:pPr>
    <w:rPr/>
  </w:style>
  <w:style w:type="paragraph" w:styleId="BodyText2">
    <w:name w:val="Body Text 2"/>
    <w:basedOn w:val="Normal"/>
    <w:link w:val="Tekstpodstawowy2Znak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Tekstpodstawowy3Znak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spacing w:before="0" w:after="200"/>
      <w:ind w:hanging="360" w:left="720"/>
      <w:contextualSpacing/>
    </w:pPr>
    <w:rPr/>
  </w:style>
  <w:style w:type="paragraph" w:styleId="List3">
    <w:name w:val="List 3"/>
    <w:basedOn w:val="Normal"/>
    <w:uiPriority w:val="99"/>
    <w:unhideWhenUsed/>
    <w:qFormat/>
    <w:rsid w:val="00326f90"/>
    <w:pPr>
      <w:spacing w:before="0" w:after="200"/>
      <w:ind w:hanging="360" w:left="1080"/>
      <w:contextualSpacing/>
    </w:pPr>
    <w:rPr/>
  </w:style>
  <w:style w:type="paragraph" w:styleId="ListBullet">
    <w:name w:val="List Bullet"/>
    <w:basedOn w:val="Normal"/>
    <w:uiPriority w:val="99"/>
    <w:unhideWhenUsed/>
    <w:rsid w:val="00326f90"/>
    <w:pPr>
      <w:numPr>
        <w:ilvl w:val="0"/>
        <w:numId w:val="1"/>
      </w:numPr>
      <w:spacing w:before="0" w:after="200"/>
      <w:contextualSpacing/>
    </w:pPr>
    <w:rPr/>
  </w:style>
  <w:style w:type="paragraph" w:styleId="ListBullet2">
    <w:name w:val="List Bullet 2"/>
    <w:basedOn w:val="Normal"/>
    <w:uiPriority w:val="99"/>
    <w:unhideWhenUsed/>
    <w:rsid w:val="00326f90"/>
    <w:pPr>
      <w:numPr>
        <w:ilvl w:val="0"/>
        <w:numId w:val="2"/>
      </w:numPr>
      <w:spacing w:before="0" w:after="200"/>
      <w:contextualSpacing/>
    </w:pPr>
    <w:rPr/>
  </w:style>
  <w:style w:type="paragraph" w:styleId="ListBullet3">
    <w:name w:val="List Bullet 3"/>
    <w:basedOn w:val="Normal"/>
    <w:uiPriority w:val="99"/>
    <w:unhideWhenUsed/>
    <w:rsid w:val="00326f90"/>
    <w:pPr>
      <w:numPr>
        <w:ilvl w:val="0"/>
        <w:numId w:val="3"/>
      </w:numPr>
      <w:spacing w:before="0" w:after="200"/>
      <w:contextualSpacing/>
    </w:pPr>
    <w:rPr/>
  </w:style>
  <w:style w:type="paragraph" w:styleId="ListNumber">
    <w:name w:val="List Number"/>
    <w:basedOn w:val="Normal"/>
    <w:uiPriority w:val="99"/>
    <w:unhideWhenUsed/>
    <w:rsid w:val="00326f90"/>
    <w:pPr>
      <w:numPr>
        <w:ilvl w:val="0"/>
        <w:numId w:val="4"/>
      </w:numPr>
      <w:spacing w:before="0" w:after="200"/>
      <w:contextualSpacing/>
    </w:pPr>
    <w:rPr/>
  </w:style>
  <w:style w:type="paragraph" w:styleId="ListNumber2">
    <w:name w:val="List Number 2"/>
    <w:basedOn w:val="Normal"/>
    <w:uiPriority w:val="99"/>
    <w:unhideWhenUsed/>
    <w:rsid w:val="0029639d"/>
    <w:pPr>
      <w:numPr>
        <w:ilvl w:val="0"/>
        <w:numId w:val="5"/>
      </w:numPr>
      <w:spacing w:before="0" w:after="200"/>
      <w:contextualSpacing/>
    </w:pPr>
    <w:rPr/>
  </w:style>
  <w:style w:type="paragraph" w:styleId="ListNumber3">
    <w:name w:val="List Number 3"/>
    <w:basedOn w:val="Normal"/>
    <w:uiPriority w:val="99"/>
    <w:unhideWhenUsed/>
    <w:rsid w:val="0029639d"/>
    <w:pPr>
      <w:numPr>
        <w:ilvl w:val="0"/>
        <w:numId w:val="6"/>
      </w:numPr>
      <w:spacing w:before="0" w:after="200"/>
      <w:contextualSpacing/>
    </w:pPr>
    <w:rPr/>
  </w:style>
  <w:style w:type="paragraph" w:styleId="ListContinue">
    <w:name w:val="List Continue"/>
    <w:basedOn w:val="Normal"/>
    <w:uiPriority w:val="99"/>
    <w:unhideWhenUsed/>
    <w:rsid w:val="0029639d"/>
    <w:pPr>
      <w:spacing w:before="0" w:after="120"/>
      <w:ind w:left="360"/>
      <w:contextualSpacing/>
    </w:pPr>
    <w:rPr/>
  </w:style>
  <w:style w:type="paragraph" w:styleId="ListContinue2">
    <w:name w:val="List Continue 2"/>
    <w:basedOn w:val="Normal"/>
    <w:uiPriority w:val="99"/>
    <w:unhideWhenUsed/>
    <w:rsid w:val="0029639d"/>
    <w:pPr>
      <w:spacing w:before="0" w:after="120"/>
      <w:ind w:left="720"/>
      <w:contextualSpacing/>
    </w:pPr>
    <w:rPr/>
  </w:style>
  <w:style w:type="paragraph" w:styleId="ListContinue3">
    <w:name w:val="List Continue 3"/>
    <w:basedOn w:val="Normal"/>
    <w:uiPriority w:val="99"/>
    <w:unhideWhenUsed/>
    <w:rsid w:val="0029639d"/>
    <w:pPr>
      <w:spacing w:before="0" w:after="120"/>
      <w:ind w:left="1080"/>
      <w:contextualSpacing/>
    </w:pPr>
    <w:rPr/>
  </w:style>
  <w:style w:type="paragraph" w:styleId="Macro">
    <w:name w:val="macro"/>
    <w:link w:val="TekstmakraZnak"/>
    <w:uiPriority w:val="99"/>
    <w:unhideWhenUsed/>
    <w:qFormat/>
    <w:rsid w:val="0029639d"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bidi w:val="0"/>
      <w:spacing w:lineRule="auto" w:line="276" w:before="0" w:after="200"/>
      <w:jc w:val="left"/>
    </w:pPr>
    <w:rPr>
      <w:rFonts w:ascii="Courier" w:hAnsi="Courier" w:eastAsia="ＭＳ 明朝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CytatZnak"/>
    <w:uiPriority w:val="29"/>
    <w:qFormat/>
    <w:rsid w:val="00fc693f"/>
    <w:pPr/>
    <w:rPr>
      <w:i/>
      <w:iCs/>
      <w:color w:themeColor="text1" w:val="000000"/>
    </w:rPr>
  </w:style>
  <w:style w:type="paragraph" w:styleId="Caption1">
    <w:name w:val="caption1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themeColor="accent1" w:val="4F81BD"/>
      <w:sz w:val="18"/>
      <w:szCs w:val="18"/>
    </w:rPr>
  </w:style>
  <w:style w:type="paragraph" w:styleId="IntenseQuote">
    <w:name w:val="Intense Quote"/>
    <w:basedOn w:val="Normal"/>
    <w:next w:val="Normal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LibreOffice/7.6.0.3$Windows_X86_64 LibreOffice_project/69edd8b8ebc41d00b4de3915dc82f8f0fc3b6265</Application>
  <AppVersion>15.0000</AppVersion>
  <Pages>1</Pages>
  <Words>53</Words>
  <Characters>378</Characters>
  <CharactersWithSpaces>449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dc:language>pl-PL</dc:language>
  <cp:lastModifiedBy/>
  <dcterms:modified xsi:type="dcterms:W3CDTF">2026-07-15T09:29:33Z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